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Reviklappe</w:t>
            </w:r>
          </w:p>
        </w:tc>
        <w:tc>
          <w:p>
            <w:pPr>
              <w:spacing w:before="0" w:after="0" w:line="240" w:lineRule="auto"/>
            </w:pPr>
            <w:r>
              <w:t>Gipsplatte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74643017" name="36f5ed00-054e-11f0-9c46-19185e0b5f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187393" name="36f5ed00-054e-11f0-9c46-19185e0b5fc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9726946" name="359e56d0-054f-11f0-8436-13c25db52a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4939471" name="359e56d0-054f-11f0-8436-13c25db52a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39340453" name="0bab7040-0551-11f0-8f38-499a0531f9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72913" name="0bab7040-0551-11f0-8f38-499a0531f90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Lager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6169024" name="8cc90700-0551-11f0-bd09-05966daab5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3656761" name="8cc90700-0551-11f0-bd09-05966daab52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4301329" name="aad57e90-0556-11f0-95cd-4764968de9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6520795" name="aad57e90-0556-11f0-95cd-4764968de92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5966816" name="5f076530-0553-11f0-b8ad-abf9ab8f389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157980" name="5f076530-0553-11f0-b8ad-abf9ab8f389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Herreb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7579369" name="b9780380-0553-11f0-9f00-3158914e0c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5722577" name="b9780380-0553-11f0-9f00-3158914e0c3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0065772" name="355c7990-0554-11f0-b1f4-855b38d739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9945985" name="355c7990-0554-11f0-b1f4-855b38d739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8691350" name="9aaf8ac0-0555-11f0-bd94-3540d0fbf0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51452" name="9aaf8ac0-0555-11f0-bd94-3540d0fbf07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919218" name="fe871f80-0556-11f0-82aa-b35630b3fc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1929275" name="fe871f80-0556-11f0-82aa-b35630b3fcd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9051328" name="798c79d0-054f-11f0-8b7b-3fd731b8ba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8386788" name="798c79d0-054f-11f0-8b7b-3fd731b8baaf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0657824" name="fb4314e0-0552-11f0-a6ee-2b294acc74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8100541" name="fb4314e0-0552-11f0-a6ee-2b294acc74b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98800801" name="1061e180-0553-11f0-8451-c7056bd18b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859935" name="1061e180-0553-11f0-8451-c7056bd18bb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8910191" name="910713f0-0553-11f0-a7d1-317179a066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3014229" name="910713f0-0553-11f0-a7d1-317179a06611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6962293" name="ac4a7d40-0554-11f0-a09d-0510b6f437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8942549" name="ac4a7d40-0554-11f0-a09d-0510b6f4372e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9638365" name="2a4b31b0-0557-11f0-9c06-356b275eb4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028745" name="2a4b31b0-0557-11f0-9c06-356b275eb46d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Lichtkanal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4688654" name="c8d02760-0551-11f0-8c59-3d4e062cf3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61707" name="c8d02760-0551-11f0-8c59-3d4e062cf3f3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2079634" name="7cc2efe0-0553-11f0-be25-4139274b9a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4415948" name="7cc2efe0-0553-11f0-be25-4139274b9abc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18541443" name="54088950-0555-11f0-b843-1543ec29ab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38004" name="54088950-0555-11f0-b843-1543ec29ab8f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5150116" name="5d829d20-0557-11f0-a069-31c8406142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4933469" name="5d829d20-0557-11f0-a069-31c8406142d6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